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shd w:val="clear" w:color="auto" w:fill="auto"/>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shd w:val="clear" w:color="auto" w:fill="auto"/>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shd w:val="clear" w:color="auto" w:fill="auto"/>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shd w:val="clear" w:color="auto" w:fill="auto"/>
          </w:tcPr>
          <w:p w14:paraId="2439F434" w14:textId="0836AB10" w:rsidR="000D63C5" w:rsidRPr="008B5E83" w:rsidRDefault="00F505CD" w:rsidP="00491774">
            <w:pPr>
              <w:pStyle w:val="BasistekstEmtio"/>
              <w:rPr>
                <w:rFonts w:cs="Arial"/>
                <w:szCs w:val="19"/>
              </w:rPr>
            </w:pPr>
            <w:r w:rsidRPr="00F505CD">
              <w:rPr>
                <w:rFonts w:cs="Arial"/>
                <w:szCs w:val="19"/>
              </w:rPr>
              <w:t>Inkoopondersteuning op het gebied van plannen en aanmelden van inkooptrajecten</w:t>
            </w:r>
          </w:p>
        </w:tc>
      </w:tr>
      <w:tr w:rsidR="000D63C5" w:rsidRPr="008B5E83" w14:paraId="5E28480B" w14:textId="77777777" w:rsidTr="00491774">
        <w:tc>
          <w:tcPr>
            <w:tcW w:w="3233" w:type="dxa"/>
            <w:shd w:val="clear" w:color="auto" w:fill="auto"/>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shd w:val="clear" w:color="auto" w:fill="auto"/>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B2196BE" w14:textId="77777777" w:rsidR="000D63C5" w:rsidRPr="008B5E83" w:rsidRDefault="000D63C5" w:rsidP="00491774">
            <w:pPr>
              <w:pStyle w:val="BasistekstEmtio"/>
              <w:rPr>
                <w:rFonts w:cs="Arial"/>
                <w:szCs w:val="19"/>
              </w:rPr>
            </w:pPr>
          </w:p>
        </w:tc>
      </w:tr>
      <w:tr w:rsidR="000D63C5" w:rsidRPr="008B5E83" w14:paraId="5EA65200" w14:textId="77777777" w:rsidTr="00491774">
        <w:tc>
          <w:tcPr>
            <w:tcW w:w="3233" w:type="dxa"/>
            <w:shd w:val="clear" w:color="auto" w:fill="auto"/>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shd w:val="clear" w:color="auto" w:fill="auto"/>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shd w:val="clear" w:color="auto" w:fill="auto"/>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shd w:val="clear" w:color="auto" w:fill="auto"/>
          </w:tcPr>
          <w:p w14:paraId="4AFDBB1A" w14:textId="17502F09" w:rsidR="000D63C5" w:rsidRPr="008B5E83" w:rsidRDefault="009E690F" w:rsidP="00491774">
            <w:pPr>
              <w:pStyle w:val="BasistekstEmtio"/>
              <w:rPr>
                <w:rFonts w:cs="Arial"/>
                <w:szCs w:val="19"/>
              </w:rPr>
            </w:pPr>
            <w:r w:rsidRPr="00857DD4">
              <w:t>Subsidie-/ projectadministratie</w:t>
            </w:r>
          </w:p>
        </w:tc>
      </w:tr>
      <w:tr w:rsidR="000D63C5" w:rsidRPr="008B5E83" w14:paraId="7211F51B" w14:textId="77777777" w:rsidTr="00491774">
        <w:tc>
          <w:tcPr>
            <w:tcW w:w="3233" w:type="dxa"/>
            <w:shd w:val="clear" w:color="auto" w:fill="auto"/>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shd w:val="clear" w:color="auto" w:fill="auto"/>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shd w:val="clear" w:color="auto" w:fill="auto"/>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shd w:val="clear" w:color="auto" w:fill="auto"/>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shd w:val="clear" w:color="auto" w:fill="auto"/>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shd w:val="clear" w:color="auto" w:fill="auto"/>
          </w:tcPr>
          <w:p w14:paraId="22650D05" w14:textId="3FEF1559" w:rsidR="000D63C5" w:rsidRPr="008B5E83" w:rsidRDefault="006A5EAC" w:rsidP="00491774">
            <w:pPr>
              <w:pStyle w:val="BasistekstEmtio"/>
              <w:rPr>
                <w:rFonts w:cs="Arial"/>
                <w:szCs w:val="19"/>
              </w:rPr>
            </w:pPr>
            <w:r w:rsidRPr="00421A75">
              <w:t>Strategische Personeelsplanning</w:t>
            </w:r>
          </w:p>
        </w:tc>
      </w:tr>
      <w:tr w:rsidR="000D63C5" w:rsidRPr="008B5E83" w14:paraId="6F8C71FC" w14:textId="77777777" w:rsidTr="00491774">
        <w:tc>
          <w:tcPr>
            <w:tcW w:w="3233" w:type="dxa"/>
            <w:shd w:val="clear" w:color="auto" w:fill="auto"/>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shd w:val="clear" w:color="auto" w:fill="auto"/>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shd w:val="clear" w:color="auto" w:fill="auto"/>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shd w:val="clear" w:color="auto" w:fill="auto"/>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shd w:val="clear" w:color="auto" w:fill="auto"/>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shd w:val="clear" w:color="auto" w:fill="auto"/>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shd w:val="clear" w:color="auto" w:fill="auto"/>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shd w:val="clear" w:color="auto" w:fill="auto"/>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shd w:val="clear" w:color="auto" w:fill="auto"/>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shd w:val="clear" w:color="auto" w:fill="auto"/>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1A57AC86" w14:textId="77777777" w:rsidR="000D63C5" w:rsidRPr="008B5E83" w:rsidRDefault="000D63C5" w:rsidP="00491774">
            <w:pPr>
              <w:pStyle w:val="BasistekstEmtio"/>
              <w:rPr>
                <w:rFonts w:cs="Arial"/>
                <w:szCs w:val="19"/>
              </w:rPr>
            </w:pPr>
          </w:p>
        </w:tc>
      </w:tr>
      <w:tr w:rsidR="006A5EAC" w:rsidRPr="008B5E83" w14:paraId="3440CB49" w14:textId="77777777" w:rsidTr="00491774">
        <w:tc>
          <w:tcPr>
            <w:tcW w:w="3233" w:type="dxa"/>
            <w:shd w:val="clear" w:color="auto" w:fill="auto"/>
          </w:tcPr>
          <w:p w14:paraId="65C01D85" w14:textId="6332D5CD" w:rsidR="006A5EAC" w:rsidRPr="008B5E83" w:rsidRDefault="006A5EAC" w:rsidP="006A5EAC">
            <w:pPr>
              <w:pStyle w:val="BasistekstEmtio"/>
              <w:rPr>
                <w:rFonts w:cs="Arial"/>
                <w:szCs w:val="19"/>
              </w:rPr>
            </w:pPr>
            <w:r w:rsidRPr="008B5E83">
              <w:rPr>
                <w:rFonts w:cs="Arial"/>
                <w:b/>
                <w:szCs w:val="19"/>
              </w:rPr>
              <w:t xml:space="preserve">Kans </w:t>
            </w:r>
            <w:r>
              <w:rPr>
                <w:rFonts w:cs="Arial"/>
                <w:b/>
                <w:szCs w:val="19"/>
              </w:rPr>
              <w:t>5</w:t>
            </w:r>
          </w:p>
        </w:tc>
        <w:tc>
          <w:tcPr>
            <w:tcW w:w="6832" w:type="dxa"/>
            <w:shd w:val="clear" w:color="auto" w:fill="auto"/>
          </w:tcPr>
          <w:p w14:paraId="16396E15" w14:textId="77777777" w:rsidR="006A5EAC" w:rsidRPr="008B5E83" w:rsidRDefault="006A5EAC" w:rsidP="006A5EAC">
            <w:pPr>
              <w:pStyle w:val="BasistekstEmtio"/>
              <w:rPr>
                <w:rFonts w:cs="Arial"/>
                <w:szCs w:val="19"/>
              </w:rPr>
            </w:pPr>
          </w:p>
        </w:tc>
      </w:tr>
      <w:tr w:rsidR="006A5EAC" w:rsidRPr="008B5E83" w14:paraId="08668451" w14:textId="77777777" w:rsidTr="00491774">
        <w:tc>
          <w:tcPr>
            <w:tcW w:w="3233" w:type="dxa"/>
            <w:shd w:val="clear" w:color="auto" w:fill="auto"/>
          </w:tcPr>
          <w:p w14:paraId="366A5302" w14:textId="5FEECFD8" w:rsidR="006A5EAC" w:rsidRPr="008B5E83" w:rsidRDefault="006A5EAC" w:rsidP="006A5EAC">
            <w:pPr>
              <w:pStyle w:val="BasistekstEmtio"/>
              <w:rPr>
                <w:rFonts w:cs="Arial"/>
                <w:b/>
                <w:szCs w:val="19"/>
              </w:rPr>
            </w:pPr>
            <w:r w:rsidRPr="008B5E83">
              <w:rPr>
                <w:rFonts w:cs="Arial"/>
                <w:szCs w:val="19"/>
              </w:rPr>
              <w:t>Op welke wijze draagt deze kans extra bij aan het realiseren  van de doelstelling</w:t>
            </w:r>
            <w:r>
              <w:rPr>
                <w:rFonts w:cs="Arial"/>
                <w:szCs w:val="19"/>
              </w:rPr>
              <w:t>en, uitgangspunten en kaders</w:t>
            </w:r>
            <w:r w:rsidRPr="008B5E83">
              <w:rPr>
                <w:rFonts w:cs="Arial"/>
                <w:szCs w:val="19"/>
              </w:rPr>
              <w:t>?</w:t>
            </w:r>
          </w:p>
        </w:tc>
        <w:tc>
          <w:tcPr>
            <w:tcW w:w="6832" w:type="dxa"/>
            <w:shd w:val="clear" w:color="auto" w:fill="auto"/>
          </w:tcPr>
          <w:p w14:paraId="27FF4E2B" w14:textId="77777777" w:rsidR="006A5EAC" w:rsidRPr="008B5E83" w:rsidRDefault="006A5EAC" w:rsidP="006A5EAC">
            <w:pPr>
              <w:pStyle w:val="BasistekstEmtio"/>
              <w:rPr>
                <w:rFonts w:cs="Arial"/>
                <w:szCs w:val="19"/>
              </w:rPr>
            </w:pPr>
          </w:p>
        </w:tc>
      </w:tr>
      <w:tr w:rsidR="006A5EAC" w:rsidRPr="008B5E83" w14:paraId="44CEB0AF" w14:textId="77777777" w:rsidTr="00491774">
        <w:tc>
          <w:tcPr>
            <w:tcW w:w="3233" w:type="dxa"/>
            <w:shd w:val="clear" w:color="auto" w:fill="auto"/>
          </w:tcPr>
          <w:p w14:paraId="2E6D577F" w14:textId="485D1300" w:rsidR="006A5EAC" w:rsidRPr="008B5E83" w:rsidRDefault="006A5EAC" w:rsidP="006A5EAC">
            <w:pPr>
              <w:pStyle w:val="BasistekstEmtio"/>
              <w:rPr>
                <w:rFonts w:cs="Arial"/>
                <w:szCs w:val="19"/>
              </w:rPr>
            </w:pPr>
            <w:r w:rsidRPr="008B5E83">
              <w:rPr>
                <w:rFonts w:cs="Arial"/>
                <w:szCs w:val="19"/>
              </w:rPr>
              <w:t>Onderbouwing</w:t>
            </w:r>
          </w:p>
        </w:tc>
        <w:tc>
          <w:tcPr>
            <w:tcW w:w="6832" w:type="dxa"/>
            <w:shd w:val="clear" w:color="auto" w:fill="auto"/>
          </w:tcPr>
          <w:p w14:paraId="33C26CA4" w14:textId="77777777" w:rsidR="006A5EAC" w:rsidRPr="008B5E83" w:rsidRDefault="006A5EAC" w:rsidP="006A5EAC">
            <w:pPr>
              <w:pStyle w:val="BasistekstEmtio"/>
              <w:rPr>
                <w:rFonts w:cs="Arial"/>
                <w:szCs w:val="19"/>
              </w:rPr>
            </w:pPr>
          </w:p>
        </w:tc>
      </w:tr>
      <w:tr w:rsidR="006A5EAC" w:rsidRPr="008B5E83" w14:paraId="391C52AE" w14:textId="77777777" w:rsidTr="00491774">
        <w:tc>
          <w:tcPr>
            <w:tcW w:w="3233" w:type="dxa"/>
            <w:shd w:val="clear" w:color="auto" w:fill="auto"/>
          </w:tcPr>
          <w:p w14:paraId="610846D8" w14:textId="0E9C9DBA" w:rsidR="006A5EAC" w:rsidRPr="008B5E83" w:rsidRDefault="006A5EAC" w:rsidP="006A5EAC">
            <w:pPr>
              <w:pStyle w:val="BasistekstEmtio"/>
              <w:rPr>
                <w:rFonts w:cs="Arial"/>
                <w:szCs w:val="19"/>
              </w:rPr>
            </w:pPr>
            <w:r w:rsidRPr="008B5E83">
              <w:rPr>
                <w:rFonts w:cs="Arial"/>
                <w:szCs w:val="19"/>
              </w:rPr>
              <w:t>Impact op prijs</w:t>
            </w:r>
          </w:p>
        </w:tc>
        <w:tc>
          <w:tcPr>
            <w:tcW w:w="6832" w:type="dxa"/>
            <w:shd w:val="clear" w:color="auto" w:fill="auto"/>
          </w:tcPr>
          <w:p w14:paraId="1592BAFE" w14:textId="77777777" w:rsidR="006A5EAC" w:rsidRPr="008B5E83" w:rsidRDefault="006A5EAC" w:rsidP="006A5EAC">
            <w:pPr>
              <w:pStyle w:val="BasistekstEmtio"/>
              <w:rPr>
                <w:rFonts w:cs="Arial"/>
                <w:szCs w:val="19"/>
              </w:rPr>
            </w:pPr>
          </w:p>
        </w:tc>
      </w:tr>
      <w:tr w:rsidR="006A5EAC" w:rsidRPr="008B5E83" w14:paraId="1BB0A1AA" w14:textId="77777777" w:rsidTr="00491774">
        <w:tc>
          <w:tcPr>
            <w:tcW w:w="3233" w:type="dxa"/>
            <w:shd w:val="clear" w:color="auto" w:fill="auto"/>
          </w:tcPr>
          <w:p w14:paraId="2F341252" w14:textId="6236C44F" w:rsidR="006A5EAC" w:rsidRPr="008B5E83" w:rsidRDefault="006A5EAC" w:rsidP="006A5EAC">
            <w:pPr>
              <w:pStyle w:val="BasistekstEmtio"/>
              <w:rPr>
                <w:rFonts w:cs="Arial"/>
                <w:szCs w:val="19"/>
              </w:rPr>
            </w:pPr>
            <w:r w:rsidRPr="008B5E83">
              <w:rPr>
                <w:rFonts w:cs="Arial"/>
                <w:szCs w:val="19"/>
              </w:rPr>
              <w:t>Impact op tijd</w:t>
            </w:r>
          </w:p>
        </w:tc>
        <w:tc>
          <w:tcPr>
            <w:tcW w:w="6832" w:type="dxa"/>
            <w:shd w:val="clear" w:color="auto" w:fill="auto"/>
          </w:tcPr>
          <w:p w14:paraId="7BAFA096" w14:textId="77777777" w:rsidR="006A5EAC" w:rsidRPr="008B5E83" w:rsidRDefault="006A5EAC" w:rsidP="006A5EAC">
            <w:pPr>
              <w:pStyle w:val="BasistekstEmtio"/>
              <w:rPr>
                <w:rFonts w:cs="Arial"/>
                <w:szCs w:val="19"/>
              </w:rPr>
            </w:pPr>
          </w:p>
        </w:tc>
      </w:tr>
    </w:tbl>
    <w:p w14:paraId="2271554A" w14:textId="77777777" w:rsidR="000D63C5" w:rsidRPr="008B5E83" w:rsidRDefault="000D63C5" w:rsidP="00E662BC"/>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F55F2" w14:textId="77777777" w:rsidR="002E371B" w:rsidRPr="003F3547" w:rsidRDefault="002E371B" w:rsidP="003F3547">
      <w:pPr>
        <w:pStyle w:val="Voettekst"/>
      </w:pPr>
    </w:p>
    <w:p w14:paraId="3790F264" w14:textId="77777777" w:rsidR="002E371B" w:rsidRDefault="002E371B" w:rsidP="00E662BC"/>
  </w:endnote>
  <w:endnote w:type="continuationSeparator" w:id="0">
    <w:p w14:paraId="465DCF73" w14:textId="77777777" w:rsidR="002E371B" w:rsidRPr="003F3547" w:rsidRDefault="002E371B" w:rsidP="003F3547">
      <w:pPr>
        <w:pStyle w:val="Voettekst"/>
      </w:pPr>
    </w:p>
    <w:p w14:paraId="17EC4BEA" w14:textId="77777777" w:rsidR="002E371B" w:rsidRDefault="002E371B" w:rsidP="00E66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E662BC"/>
  <w:p w14:paraId="6F9978B3" w14:textId="77777777" w:rsidR="009E34BE" w:rsidRDefault="009E34BE" w:rsidP="00E662BC"/>
  <w:p w14:paraId="6DB8617D" w14:textId="77777777" w:rsidR="009E34BE" w:rsidRDefault="009E34BE" w:rsidP="00E662BC"/>
  <w:p w14:paraId="5580D8FE" w14:textId="77777777" w:rsidR="009E34BE" w:rsidRDefault="009E34BE" w:rsidP="00E662BC"/>
  <w:p w14:paraId="4B11675B" w14:textId="77777777" w:rsidR="009E34BE" w:rsidRDefault="009E34BE" w:rsidP="00E662BC"/>
  <w:p w14:paraId="75B6FB27" w14:textId="77777777" w:rsidR="009E34BE" w:rsidRDefault="009E34BE" w:rsidP="00E662BC"/>
  <w:p w14:paraId="07CDF2FE" w14:textId="77777777" w:rsidR="009E34BE" w:rsidRDefault="009E34BE" w:rsidP="00E662BC"/>
  <w:p w14:paraId="02EFBC70" w14:textId="77777777" w:rsidR="009E34BE" w:rsidRDefault="009E34BE" w:rsidP="00E662BC"/>
  <w:p w14:paraId="421CD713" w14:textId="77777777" w:rsidR="009E34BE" w:rsidRDefault="009E34BE" w:rsidP="00E662BC"/>
  <w:p w14:paraId="6773CB32" w14:textId="77777777" w:rsidR="009E34BE" w:rsidRDefault="009E34BE" w:rsidP="00E662BC"/>
  <w:p w14:paraId="60471F18" w14:textId="77777777" w:rsidR="009E34BE" w:rsidRDefault="009E34BE" w:rsidP="00E662BC"/>
  <w:p w14:paraId="2380C512" w14:textId="77777777" w:rsidR="009E34BE" w:rsidRDefault="009E34BE" w:rsidP="00E662BC"/>
  <w:p w14:paraId="1E1505DA" w14:textId="77777777" w:rsidR="009E34BE" w:rsidRDefault="009E34BE" w:rsidP="00E662BC"/>
  <w:p w14:paraId="278E4C85" w14:textId="77777777" w:rsidR="009E34BE" w:rsidRDefault="009E34BE" w:rsidP="00E662BC"/>
  <w:p w14:paraId="191A595E" w14:textId="77777777" w:rsidR="009E34BE" w:rsidRDefault="009E34BE" w:rsidP="00E662BC"/>
  <w:p w14:paraId="22E336D4" w14:textId="77777777" w:rsidR="009E34BE" w:rsidRDefault="009E34BE" w:rsidP="00E662BC"/>
  <w:p w14:paraId="01BB2807" w14:textId="77777777" w:rsidR="009E34BE" w:rsidRDefault="009E34BE" w:rsidP="00E662BC"/>
  <w:p w14:paraId="03FB5330" w14:textId="77777777" w:rsidR="009E34BE" w:rsidRDefault="009E34BE" w:rsidP="00E662BC"/>
  <w:p w14:paraId="5BB30638" w14:textId="77777777" w:rsidR="009E34BE" w:rsidRDefault="009E34BE" w:rsidP="00E662BC"/>
  <w:p w14:paraId="7E028280" w14:textId="77777777" w:rsidR="009E34BE" w:rsidRDefault="009E34BE" w:rsidP="00E662BC"/>
  <w:p w14:paraId="41555632" w14:textId="77777777" w:rsidR="009E34BE" w:rsidRDefault="009E34BE" w:rsidP="00E662BC"/>
  <w:p w14:paraId="01D89303" w14:textId="77777777" w:rsidR="009E34BE" w:rsidRDefault="009E34BE" w:rsidP="00E662BC"/>
  <w:p w14:paraId="6C8C7B35" w14:textId="77777777" w:rsidR="009E34BE" w:rsidRDefault="009E34BE" w:rsidP="00E662BC"/>
  <w:p w14:paraId="645F8508" w14:textId="77777777" w:rsidR="009E34BE" w:rsidRDefault="009E34BE" w:rsidP="00E662BC"/>
  <w:p w14:paraId="3F7F8083" w14:textId="77777777" w:rsidR="009E34BE" w:rsidRDefault="009E34BE" w:rsidP="00E662BC"/>
  <w:p w14:paraId="1971FE0E" w14:textId="77777777" w:rsidR="009E34BE" w:rsidRDefault="009E34BE" w:rsidP="00E662BC"/>
  <w:p w14:paraId="452C181B" w14:textId="77777777" w:rsidR="009E34BE" w:rsidRDefault="009E34BE" w:rsidP="00E662BC"/>
  <w:p w14:paraId="47A5A66A" w14:textId="77777777" w:rsidR="009E34BE" w:rsidRDefault="009E34BE" w:rsidP="00E662BC"/>
  <w:p w14:paraId="38EE0BD9" w14:textId="77777777" w:rsidR="009E34BE" w:rsidRDefault="009E34BE" w:rsidP="00E662BC"/>
  <w:p w14:paraId="1F49476B" w14:textId="77777777" w:rsidR="009E34BE" w:rsidRDefault="009E34BE" w:rsidP="00E662BC"/>
  <w:p w14:paraId="5945A791" w14:textId="77777777" w:rsidR="009E34BE" w:rsidRDefault="009E34BE" w:rsidP="00E662BC"/>
  <w:p w14:paraId="603A3B64" w14:textId="77777777" w:rsidR="009E34BE" w:rsidRDefault="009E34BE" w:rsidP="00E662BC"/>
  <w:p w14:paraId="350563BD" w14:textId="77777777" w:rsidR="009E34BE" w:rsidRDefault="009E34BE" w:rsidP="00E662BC"/>
  <w:p w14:paraId="2AD01F88" w14:textId="77777777" w:rsidR="009E34BE" w:rsidRDefault="009E34BE" w:rsidP="00E662BC"/>
  <w:p w14:paraId="0D565E08" w14:textId="77777777" w:rsidR="009E34BE" w:rsidRDefault="009E34BE" w:rsidP="00E662BC"/>
  <w:p w14:paraId="4562002B" w14:textId="77777777" w:rsidR="009E34BE" w:rsidRDefault="009E34BE" w:rsidP="00E662BC"/>
  <w:p w14:paraId="5BAD525A" w14:textId="77777777" w:rsidR="009E34BE" w:rsidRDefault="009E34BE" w:rsidP="00E662BC"/>
  <w:p w14:paraId="233D33A5" w14:textId="77777777" w:rsidR="009E34BE" w:rsidRDefault="009E34BE" w:rsidP="00E662BC"/>
  <w:p w14:paraId="7DF2F876" w14:textId="77777777" w:rsidR="009E34BE" w:rsidRDefault="009E34BE" w:rsidP="00E662BC"/>
  <w:p w14:paraId="6D32B78F" w14:textId="77777777" w:rsidR="009E34BE" w:rsidRDefault="009E34BE" w:rsidP="00E662BC"/>
  <w:p w14:paraId="4DB8C9FB" w14:textId="77777777" w:rsidR="009E34BE" w:rsidRDefault="009E34BE" w:rsidP="00E662BC"/>
  <w:p w14:paraId="452984B7" w14:textId="77777777" w:rsidR="009E34BE" w:rsidRDefault="009E34BE" w:rsidP="00E662BC"/>
  <w:p w14:paraId="64D534D9" w14:textId="77777777" w:rsidR="009E34BE" w:rsidRDefault="009E34BE" w:rsidP="00E662BC"/>
  <w:p w14:paraId="625956E6" w14:textId="77777777" w:rsidR="009E34BE" w:rsidRDefault="009E34BE" w:rsidP="00E662BC"/>
  <w:p w14:paraId="1867AF3E" w14:textId="77777777" w:rsidR="009E34BE" w:rsidRDefault="009E34BE" w:rsidP="00E662BC"/>
  <w:p w14:paraId="5CBA9066" w14:textId="77777777" w:rsidR="009E34BE" w:rsidRDefault="009E34BE" w:rsidP="00E662BC"/>
  <w:p w14:paraId="7C427FB4" w14:textId="77777777" w:rsidR="009E34BE" w:rsidRDefault="009E34BE" w:rsidP="00E662BC"/>
  <w:p w14:paraId="1E2A16C0" w14:textId="77777777" w:rsidR="009E34BE" w:rsidRDefault="009E34BE" w:rsidP="00E662BC"/>
  <w:p w14:paraId="4FB78F0D" w14:textId="77777777" w:rsidR="009E34BE" w:rsidRDefault="009E34BE" w:rsidP="00E662BC"/>
  <w:p w14:paraId="4FF7D49E" w14:textId="77777777" w:rsidR="009E34BE" w:rsidRDefault="009E34BE" w:rsidP="00E662BC"/>
  <w:p w14:paraId="71A484A4" w14:textId="77777777" w:rsidR="009E34BE" w:rsidRDefault="009E34BE" w:rsidP="00E662BC"/>
  <w:p w14:paraId="4F818036" w14:textId="77777777" w:rsidR="009E34BE" w:rsidRDefault="009E34BE" w:rsidP="00E662BC"/>
  <w:p w14:paraId="3620828A" w14:textId="77777777" w:rsidR="009E34BE" w:rsidRDefault="009E34BE" w:rsidP="00E662BC"/>
  <w:p w14:paraId="183CC9B1" w14:textId="77777777" w:rsidR="009E34BE" w:rsidRDefault="009E34BE" w:rsidP="00E662BC"/>
  <w:p w14:paraId="6F1251CE" w14:textId="77777777" w:rsidR="009E34BE" w:rsidRDefault="009E34BE" w:rsidP="00E662BC"/>
  <w:p w14:paraId="2CD9491E" w14:textId="77777777" w:rsidR="009E34BE" w:rsidRDefault="009E34BE" w:rsidP="00E662BC"/>
  <w:p w14:paraId="26D6D25A" w14:textId="77777777" w:rsidR="009E34BE" w:rsidRDefault="009E34BE" w:rsidP="00E662BC"/>
  <w:p w14:paraId="1A5080FE" w14:textId="77777777" w:rsidR="009E34BE" w:rsidRDefault="009E34BE" w:rsidP="00E662BC"/>
  <w:p w14:paraId="1D714FE4" w14:textId="77777777" w:rsidR="009E34BE" w:rsidRDefault="009E34BE" w:rsidP="00E662BC"/>
  <w:p w14:paraId="1F129979" w14:textId="77777777" w:rsidR="009E34BE" w:rsidRDefault="009E34BE" w:rsidP="00E662BC"/>
  <w:p w14:paraId="279680EA" w14:textId="77777777" w:rsidR="009E34BE" w:rsidRDefault="009E34BE" w:rsidP="00E662BC"/>
  <w:p w14:paraId="53DC4F33" w14:textId="77777777" w:rsidR="009E34BE" w:rsidRDefault="009E34BE" w:rsidP="00E662BC"/>
  <w:p w14:paraId="45D7283A" w14:textId="77777777" w:rsidR="009E34BE" w:rsidRDefault="009E34BE" w:rsidP="00E662BC"/>
  <w:p w14:paraId="6A2F0499" w14:textId="77777777" w:rsidR="009E34BE" w:rsidRDefault="009E34BE" w:rsidP="00E662BC"/>
  <w:p w14:paraId="28D03F05" w14:textId="77777777" w:rsidR="009E34BE" w:rsidRDefault="009E34BE" w:rsidP="00E662BC"/>
  <w:p w14:paraId="580E69B3" w14:textId="77777777" w:rsidR="009E34BE" w:rsidRDefault="009E34BE" w:rsidP="00E662BC"/>
  <w:p w14:paraId="3BF9CB6C" w14:textId="77777777" w:rsidR="009E34BE" w:rsidRDefault="009E34BE" w:rsidP="00E662BC"/>
  <w:p w14:paraId="78FDCE70" w14:textId="77777777" w:rsidR="009E34BE" w:rsidRDefault="009E34BE" w:rsidP="00E662BC"/>
  <w:p w14:paraId="3BE5A795" w14:textId="77777777" w:rsidR="009E34BE" w:rsidRDefault="009E34BE" w:rsidP="00E662BC"/>
  <w:p w14:paraId="745AD392" w14:textId="77777777" w:rsidR="009E34BE" w:rsidRDefault="009E34BE" w:rsidP="00E662BC"/>
  <w:p w14:paraId="5B737D13" w14:textId="77777777" w:rsidR="009E34BE" w:rsidRDefault="009E34BE" w:rsidP="00E662BC"/>
  <w:p w14:paraId="7892379D" w14:textId="77777777" w:rsidR="009E34BE" w:rsidRDefault="009E34BE" w:rsidP="00E662BC"/>
  <w:p w14:paraId="1C6C6997" w14:textId="77777777" w:rsidR="009E34BE" w:rsidRDefault="009E34BE" w:rsidP="00E662BC"/>
  <w:p w14:paraId="061B7A89" w14:textId="77777777" w:rsidR="009E34BE" w:rsidRDefault="009E34BE" w:rsidP="00E662BC"/>
  <w:p w14:paraId="6738817B" w14:textId="77777777" w:rsidR="009E34BE" w:rsidRDefault="009E34BE" w:rsidP="00E662BC"/>
  <w:p w14:paraId="7DCC2FDC" w14:textId="77777777" w:rsidR="009E34BE" w:rsidRDefault="009E34BE" w:rsidP="00E662BC"/>
  <w:p w14:paraId="1D550582" w14:textId="77777777" w:rsidR="009E34BE" w:rsidRDefault="009E34BE" w:rsidP="00E662BC"/>
  <w:p w14:paraId="61C105FF" w14:textId="77777777" w:rsidR="009E34BE" w:rsidRDefault="009E34BE" w:rsidP="00E662BC"/>
  <w:p w14:paraId="450FE333" w14:textId="77777777" w:rsidR="009E34BE" w:rsidRDefault="009E34BE" w:rsidP="00E662BC"/>
  <w:p w14:paraId="0D8BF405" w14:textId="77777777" w:rsidR="009E34BE" w:rsidRDefault="009E34BE" w:rsidP="00E662BC"/>
  <w:p w14:paraId="4D1D2B26" w14:textId="77777777" w:rsidR="009E34BE" w:rsidRDefault="009E34BE" w:rsidP="00E662BC"/>
  <w:p w14:paraId="730D27A5" w14:textId="77777777" w:rsidR="009E34BE" w:rsidRDefault="009E34BE" w:rsidP="00E662BC"/>
  <w:p w14:paraId="5AB6D2C9" w14:textId="77777777" w:rsidR="009E34BE" w:rsidRDefault="009E34BE" w:rsidP="00E662BC"/>
  <w:p w14:paraId="32C14DF3" w14:textId="77777777" w:rsidR="009E34BE" w:rsidRDefault="009E34BE" w:rsidP="00E662BC"/>
  <w:p w14:paraId="3CD83074" w14:textId="77777777" w:rsidR="009E34BE" w:rsidRDefault="009E34BE" w:rsidP="00E662BC"/>
  <w:p w14:paraId="4CC7AF6D" w14:textId="77777777" w:rsidR="009E34BE" w:rsidRDefault="009E34BE" w:rsidP="00E662BC"/>
  <w:p w14:paraId="23A1C7E9" w14:textId="77777777" w:rsidR="009E34BE" w:rsidRDefault="009E34BE" w:rsidP="00E662BC"/>
  <w:p w14:paraId="107EEAEC" w14:textId="77777777" w:rsidR="009E34BE" w:rsidRDefault="009E34BE" w:rsidP="00E662BC"/>
  <w:p w14:paraId="700718D4" w14:textId="77777777" w:rsidR="009E34BE" w:rsidRDefault="009E34BE" w:rsidP="00E662BC"/>
  <w:p w14:paraId="5B506697" w14:textId="77777777" w:rsidR="009E34BE" w:rsidRDefault="009E34BE" w:rsidP="00E662BC"/>
  <w:p w14:paraId="367C8626" w14:textId="77777777" w:rsidR="009E34BE" w:rsidRDefault="009E34BE" w:rsidP="00E662BC"/>
  <w:p w14:paraId="62332ABB" w14:textId="77777777" w:rsidR="009E34BE" w:rsidRDefault="009E34BE" w:rsidP="00E662BC"/>
  <w:p w14:paraId="5FFB3A59" w14:textId="77777777" w:rsidR="009E34BE" w:rsidRDefault="009E34BE" w:rsidP="00E662BC"/>
  <w:p w14:paraId="43FA502F" w14:textId="77777777" w:rsidR="009E34BE" w:rsidRDefault="009E34BE" w:rsidP="00E662BC"/>
  <w:p w14:paraId="74E2EB78" w14:textId="77777777" w:rsidR="009E34BE" w:rsidRDefault="009E34BE" w:rsidP="00E662BC"/>
  <w:p w14:paraId="407056FA" w14:textId="77777777" w:rsidR="009E34BE" w:rsidRDefault="009E34BE" w:rsidP="00E662BC"/>
  <w:p w14:paraId="30C57C61" w14:textId="77777777" w:rsidR="009E34BE" w:rsidRDefault="009E34BE" w:rsidP="00E662BC"/>
  <w:p w14:paraId="23415AA0" w14:textId="77777777" w:rsidR="009E34BE" w:rsidRDefault="009E34BE" w:rsidP="00E662BC"/>
  <w:p w14:paraId="1D3E673F" w14:textId="77777777" w:rsidR="009E34BE" w:rsidRDefault="009E34BE" w:rsidP="00E662BC"/>
  <w:p w14:paraId="7E0B9B6C" w14:textId="77777777" w:rsidR="009E34BE" w:rsidRDefault="009E34BE" w:rsidP="00E662BC"/>
  <w:p w14:paraId="1E567FA3" w14:textId="77777777" w:rsidR="009E34BE" w:rsidRDefault="009E34BE" w:rsidP="00E662BC"/>
  <w:p w14:paraId="776B5E5D" w14:textId="77777777" w:rsidR="009E34BE" w:rsidRDefault="009E34BE" w:rsidP="00E662BC"/>
  <w:p w14:paraId="6D1000EE" w14:textId="77777777" w:rsidR="009E34BE" w:rsidRDefault="009E34BE" w:rsidP="00E662BC"/>
  <w:p w14:paraId="1A00A113" w14:textId="77777777" w:rsidR="009E34BE" w:rsidRDefault="009E34BE" w:rsidP="00E662BC"/>
  <w:p w14:paraId="25301E0F" w14:textId="77777777" w:rsidR="009E34BE" w:rsidRDefault="009E34BE" w:rsidP="00E662BC"/>
  <w:p w14:paraId="41FDFC37" w14:textId="77777777" w:rsidR="009E34BE" w:rsidRDefault="009E34BE" w:rsidP="00E662BC"/>
  <w:p w14:paraId="47C1B0DB" w14:textId="77777777" w:rsidR="009E34BE" w:rsidRDefault="009E34BE" w:rsidP="00E662BC"/>
  <w:p w14:paraId="6CAAAA75" w14:textId="77777777" w:rsidR="009E34BE" w:rsidRDefault="009E34BE" w:rsidP="00E662BC"/>
  <w:p w14:paraId="6A5A2FBB" w14:textId="77777777" w:rsidR="009E34BE" w:rsidRDefault="009E34BE" w:rsidP="00E662BC"/>
  <w:p w14:paraId="20E6020F" w14:textId="77777777" w:rsidR="009E34BE" w:rsidRDefault="009E34BE" w:rsidP="00E662BC"/>
  <w:p w14:paraId="32E9CD38" w14:textId="77777777" w:rsidR="009E34BE" w:rsidRDefault="009E34BE" w:rsidP="00E662BC"/>
  <w:p w14:paraId="4E72BA08" w14:textId="77777777" w:rsidR="009E34BE" w:rsidRDefault="009E34BE" w:rsidP="00E662BC"/>
  <w:p w14:paraId="225792D5" w14:textId="77777777" w:rsidR="009E34BE" w:rsidRDefault="009E34BE" w:rsidP="00E662BC"/>
  <w:p w14:paraId="14A8CBA0" w14:textId="77777777" w:rsidR="009E34BE" w:rsidRDefault="009E34BE" w:rsidP="00E662BC"/>
  <w:p w14:paraId="2A986F3A" w14:textId="77777777" w:rsidR="009E34BE" w:rsidRDefault="009E34BE" w:rsidP="00E662BC"/>
  <w:p w14:paraId="34EFBD17" w14:textId="77777777" w:rsidR="009E34BE" w:rsidRDefault="009E34BE" w:rsidP="00E662BC"/>
  <w:p w14:paraId="6C35FDF5" w14:textId="77777777" w:rsidR="009E34BE" w:rsidRDefault="009E34BE" w:rsidP="00E662BC"/>
  <w:p w14:paraId="6E5CA1B4" w14:textId="77777777" w:rsidR="009E34BE" w:rsidRDefault="009E34BE" w:rsidP="00E662BC"/>
  <w:p w14:paraId="72B46069" w14:textId="77777777" w:rsidR="009E34BE" w:rsidRDefault="009E34BE" w:rsidP="00E662BC"/>
  <w:p w14:paraId="0CE39D40" w14:textId="77777777" w:rsidR="009E34BE" w:rsidRDefault="009E34BE" w:rsidP="00E662BC"/>
  <w:p w14:paraId="13145288" w14:textId="77777777" w:rsidR="009E34BE" w:rsidRDefault="009E34BE" w:rsidP="00E662BC"/>
  <w:p w14:paraId="0DAEDA51" w14:textId="77777777" w:rsidR="009E34BE" w:rsidRDefault="009E34BE" w:rsidP="00E662BC"/>
  <w:p w14:paraId="07F9FDAB" w14:textId="77777777" w:rsidR="009E34BE" w:rsidRDefault="009E34BE" w:rsidP="00E662BC"/>
  <w:p w14:paraId="1C852AFE" w14:textId="77777777" w:rsidR="009E34BE" w:rsidRDefault="009E34BE" w:rsidP="00E662BC"/>
  <w:p w14:paraId="3BCF09A5" w14:textId="77777777" w:rsidR="009E34BE" w:rsidRDefault="009E34BE" w:rsidP="00E662BC"/>
  <w:p w14:paraId="10B1E1B3" w14:textId="77777777" w:rsidR="009E34BE" w:rsidRDefault="009E34BE" w:rsidP="00E662BC"/>
  <w:p w14:paraId="132C52F1" w14:textId="77777777" w:rsidR="009E34BE" w:rsidRDefault="009E34BE" w:rsidP="00E662BC"/>
  <w:p w14:paraId="2676A2E5" w14:textId="77777777" w:rsidR="009E34BE" w:rsidRDefault="009E34BE" w:rsidP="00E662BC"/>
  <w:p w14:paraId="3053FFA3" w14:textId="77777777" w:rsidR="009E34BE" w:rsidRDefault="009E34BE" w:rsidP="00E662BC"/>
  <w:p w14:paraId="2182DEE4" w14:textId="77777777" w:rsidR="009E34BE" w:rsidRDefault="009E34BE" w:rsidP="00E662BC"/>
  <w:p w14:paraId="34ADA007" w14:textId="77777777" w:rsidR="009E34BE" w:rsidRDefault="009E34BE" w:rsidP="00E662BC"/>
  <w:p w14:paraId="03E10629" w14:textId="77777777" w:rsidR="009E34BE" w:rsidRDefault="009E34BE" w:rsidP="00E662BC"/>
  <w:p w14:paraId="6AB60FA9" w14:textId="77777777" w:rsidR="009E34BE" w:rsidRDefault="009E34BE" w:rsidP="00E662BC"/>
  <w:p w14:paraId="6583AC25" w14:textId="77777777" w:rsidR="009E34BE" w:rsidRDefault="009E34BE" w:rsidP="00E662BC"/>
  <w:p w14:paraId="076FFAE9" w14:textId="77777777" w:rsidR="009E34BE" w:rsidRDefault="009E34BE" w:rsidP="00E662BC"/>
  <w:p w14:paraId="6DF96C99" w14:textId="77777777" w:rsidR="009E34BE" w:rsidRDefault="009E34BE" w:rsidP="00E662BC"/>
  <w:p w14:paraId="14C80D04" w14:textId="77777777" w:rsidR="009E34BE" w:rsidRDefault="009E34BE" w:rsidP="00E662BC"/>
  <w:p w14:paraId="59A8076D" w14:textId="77777777" w:rsidR="009E34BE" w:rsidRDefault="009E34BE" w:rsidP="00E662BC"/>
  <w:p w14:paraId="1E31CA8C" w14:textId="77777777" w:rsidR="009E34BE" w:rsidRDefault="009E34BE" w:rsidP="00E662BC"/>
  <w:p w14:paraId="7734308D" w14:textId="77777777" w:rsidR="009E34BE" w:rsidRDefault="009E34BE" w:rsidP="00E662BC"/>
  <w:p w14:paraId="28378D4E" w14:textId="77777777" w:rsidR="009E34BE" w:rsidRDefault="009E34BE" w:rsidP="00E662BC"/>
  <w:p w14:paraId="7634BB61" w14:textId="77777777" w:rsidR="009E34BE" w:rsidRDefault="009E34BE" w:rsidP="00E662BC"/>
  <w:p w14:paraId="60057478" w14:textId="77777777" w:rsidR="009E34BE" w:rsidRDefault="009E34BE" w:rsidP="00E662BC"/>
  <w:p w14:paraId="4C51FFBA" w14:textId="77777777" w:rsidR="009E34BE" w:rsidRDefault="009E34BE" w:rsidP="00E662BC"/>
  <w:p w14:paraId="00CC5E23" w14:textId="77777777" w:rsidR="009E34BE" w:rsidRDefault="009E34BE" w:rsidP="00E662BC"/>
  <w:p w14:paraId="3B4416D8" w14:textId="77777777" w:rsidR="009E34BE" w:rsidRDefault="009E34BE" w:rsidP="00E662BC"/>
  <w:p w14:paraId="3E2D23CD" w14:textId="77777777" w:rsidR="009E34BE" w:rsidRDefault="009E34BE" w:rsidP="00E662BC"/>
  <w:p w14:paraId="64C351C7" w14:textId="77777777" w:rsidR="009E34BE" w:rsidRDefault="009E34BE" w:rsidP="00E662BC"/>
  <w:p w14:paraId="3425251F" w14:textId="77777777" w:rsidR="009E34BE" w:rsidRDefault="009E34BE" w:rsidP="00E662BC"/>
  <w:p w14:paraId="100DEA56" w14:textId="77777777" w:rsidR="009E34BE" w:rsidRDefault="009E34BE" w:rsidP="00E662BC"/>
  <w:p w14:paraId="00E39114" w14:textId="77777777" w:rsidR="009E34BE" w:rsidRDefault="009E34BE" w:rsidP="00E662BC"/>
  <w:p w14:paraId="354169B5" w14:textId="77777777" w:rsidR="009E34BE" w:rsidRDefault="009E34BE" w:rsidP="00E662BC"/>
  <w:p w14:paraId="29811C7F" w14:textId="77777777" w:rsidR="009E34BE" w:rsidRDefault="009E34BE" w:rsidP="00E662BC"/>
  <w:p w14:paraId="592F0E03" w14:textId="77777777" w:rsidR="009E34BE" w:rsidRDefault="009E34BE" w:rsidP="00E662BC"/>
  <w:p w14:paraId="7D39716D" w14:textId="77777777" w:rsidR="009E34BE" w:rsidRDefault="009E34BE" w:rsidP="00E662BC"/>
  <w:p w14:paraId="1FC14D26" w14:textId="77777777" w:rsidR="009E34BE" w:rsidRDefault="009E34BE" w:rsidP="00E662BC"/>
  <w:p w14:paraId="55B969AB" w14:textId="77777777" w:rsidR="009E34BE" w:rsidRDefault="009E34BE" w:rsidP="00E662BC"/>
  <w:p w14:paraId="4517AE2C" w14:textId="77777777" w:rsidR="009E34BE" w:rsidRDefault="009E34BE" w:rsidP="00E662BC"/>
  <w:p w14:paraId="38819AC9" w14:textId="77777777" w:rsidR="009E34BE" w:rsidRDefault="009E34BE" w:rsidP="00E662BC"/>
  <w:p w14:paraId="5F1BF1D3" w14:textId="77777777" w:rsidR="009E34BE" w:rsidRDefault="009E34BE" w:rsidP="00E662BC"/>
  <w:p w14:paraId="4E191F91" w14:textId="77777777" w:rsidR="009E34BE" w:rsidRDefault="009E34BE" w:rsidP="00E662BC"/>
  <w:p w14:paraId="34DCD771" w14:textId="77777777" w:rsidR="009E34BE" w:rsidRDefault="009E34BE" w:rsidP="00E662BC"/>
  <w:p w14:paraId="1741D4C2" w14:textId="77777777" w:rsidR="009E34BE" w:rsidRDefault="009E34BE" w:rsidP="00E662BC"/>
  <w:p w14:paraId="538BCD9F" w14:textId="77777777" w:rsidR="009E34BE" w:rsidRDefault="009E34BE" w:rsidP="00E662BC"/>
  <w:p w14:paraId="355C40FA" w14:textId="77777777" w:rsidR="009E34BE" w:rsidRDefault="009E34BE" w:rsidP="00E662BC"/>
  <w:p w14:paraId="2F358619" w14:textId="77777777" w:rsidR="009E34BE" w:rsidRDefault="009E34BE" w:rsidP="00E662BC"/>
  <w:p w14:paraId="3366274D" w14:textId="77777777" w:rsidR="009E34BE" w:rsidRDefault="009E34BE" w:rsidP="00E662BC"/>
  <w:p w14:paraId="70FE93FB" w14:textId="77777777" w:rsidR="009E34BE" w:rsidRDefault="009E34BE" w:rsidP="00E662BC"/>
  <w:p w14:paraId="717FEA4F" w14:textId="77777777" w:rsidR="009E34BE" w:rsidRDefault="009E34BE" w:rsidP="00E662BC"/>
  <w:p w14:paraId="534CC8B7" w14:textId="77777777" w:rsidR="009E34BE" w:rsidRDefault="009E34BE" w:rsidP="00E662BC"/>
  <w:p w14:paraId="43BD0399" w14:textId="77777777" w:rsidR="009E34BE" w:rsidRDefault="009E34BE" w:rsidP="00E662BC"/>
  <w:p w14:paraId="453FECBB" w14:textId="77777777" w:rsidR="009E34BE" w:rsidRDefault="009E34BE" w:rsidP="00E662BC"/>
  <w:p w14:paraId="4069AE35" w14:textId="77777777" w:rsidR="009E34BE" w:rsidRDefault="009E34BE" w:rsidP="00E662BC"/>
  <w:p w14:paraId="314CECCA" w14:textId="77777777" w:rsidR="009E34BE" w:rsidRDefault="009E34BE" w:rsidP="00E662BC"/>
  <w:p w14:paraId="6F24CA6F" w14:textId="77777777" w:rsidR="009E34BE" w:rsidRDefault="009E34BE" w:rsidP="00E662BC"/>
  <w:p w14:paraId="71770858" w14:textId="77777777" w:rsidR="009E34BE" w:rsidRDefault="009E34BE" w:rsidP="00E662BC"/>
  <w:p w14:paraId="7E881A44" w14:textId="77777777" w:rsidR="009E34BE" w:rsidRDefault="009E34BE" w:rsidP="00E662BC"/>
  <w:p w14:paraId="78B4417E" w14:textId="77777777" w:rsidR="00B42B8C" w:rsidRDefault="00B42B8C" w:rsidP="00E662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E662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3B21D" w14:textId="77777777" w:rsidR="002E371B" w:rsidRPr="003F3547" w:rsidRDefault="002E371B" w:rsidP="003F3547">
      <w:pPr>
        <w:pStyle w:val="Voettekst"/>
      </w:pPr>
    </w:p>
    <w:p w14:paraId="6A04F433" w14:textId="77777777" w:rsidR="002E371B" w:rsidRDefault="002E371B" w:rsidP="00E662BC"/>
  </w:footnote>
  <w:footnote w:type="continuationSeparator" w:id="0">
    <w:p w14:paraId="716FFD7A" w14:textId="77777777" w:rsidR="002E371B" w:rsidRPr="003F3547" w:rsidRDefault="002E371B" w:rsidP="003F3547">
      <w:pPr>
        <w:pStyle w:val="Voettekst"/>
      </w:pPr>
    </w:p>
    <w:p w14:paraId="705C29F4" w14:textId="77777777" w:rsidR="002E371B" w:rsidRDefault="002E371B" w:rsidP="00E66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EC4B3" w14:textId="77777777" w:rsidR="009E34BE" w:rsidRDefault="006A5EAC" w:rsidP="00E662BC">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6192;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E662BC"/>
  <w:p w14:paraId="78163D5B" w14:textId="77777777" w:rsidR="009E34BE" w:rsidRDefault="009E34BE" w:rsidP="00E662BC"/>
  <w:p w14:paraId="083CD615" w14:textId="77777777" w:rsidR="009E34BE" w:rsidRDefault="009E34BE" w:rsidP="00E662BC"/>
  <w:p w14:paraId="20ED8739" w14:textId="77777777" w:rsidR="009E34BE" w:rsidRDefault="009E34BE" w:rsidP="00E662BC"/>
  <w:p w14:paraId="536953E6" w14:textId="77777777" w:rsidR="009E34BE" w:rsidRDefault="009E34BE" w:rsidP="00E662BC"/>
  <w:p w14:paraId="0AC46F42" w14:textId="77777777" w:rsidR="009E34BE" w:rsidRDefault="009E34BE" w:rsidP="00E662BC"/>
  <w:p w14:paraId="2CECDC24" w14:textId="77777777" w:rsidR="009E34BE" w:rsidRDefault="009E34BE" w:rsidP="00E662BC"/>
  <w:p w14:paraId="15C62E84" w14:textId="77777777" w:rsidR="009E34BE" w:rsidRDefault="009E34BE" w:rsidP="00E662BC"/>
  <w:p w14:paraId="6EF344D5" w14:textId="77777777" w:rsidR="009E34BE" w:rsidRDefault="009E34BE" w:rsidP="00E662BC"/>
  <w:p w14:paraId="05A49924" w14:textId="77777777" w:rsidR="009E34BE" w:rsidRDefault="009E34BE" w:rsidP="00E662BC"/>
  <w:p w14:paraId="1693B400" w14:textId="77777777" w:rsidR="009E34BE" w:rsidRDefault="009E34BE" w:rsidP="00E662BC"/>
  <w:p w14:paraId="3B6D2723" w14:textId="77777777" w:rsidR="009E34BE" w:rsidRDefault="009E34BE" w:rsidP="00E662BC"/>
  <w:p w14:paraId="658339F6" w14:textId="77777777" w:rsidR="009E34BE" w:rsidRDefault="009E34BE" w:rsidP="00E662BC"/>
  <w:p w14:paraId="765380CF" w14:textId="77777777" w:rsidR="009E34BE" w:rsidRDefault="009E34BE" w:rsidP="00E662BC"/>
  <w:p w14:paraId="7C817B5C" w14:textId="77777777" w:rsidR="009E34BE" w:rsidRDefault="009E34BE" w:rsidP="00E662BC"/>
  <w:p w14:paraId="0E66637F" w14:textId="77777777" w:rsidR="009E34BE" w:rsidRDefault="009E34BE" w:rsidP="00E662BC"/>
  <w:p w14:paraId="0903C858" w14:textId="77777777" w:rsidR="009E34BE" w:rsidRDefault="009E34BE" w:rsidP="00E662BC"/>
  <w:p w14:paraId="71299D33" w14:textId="77777777" w:rsidR="009E34BE" w:rsidRDefault="009E34BE" w:rsidP="00E662BC"/>
  <w:p w14:paraId="6480A76F" w14:textId="77777777" w:rsidR="009E34BE" w:rsidRDefault="009E34BE" w:rsidP="00E662BC"/>
  <w:p w14:paraId="36A43B8B" w14:textId="77777777" w:rsidR="009E34BE" w:rsidRDefault="009E34BE" w:rsidP="00E662BC"/>
  <w:p w14:paraId="558D24C1" w14:textId="77777777" w:rsidR="009E34BE" w:rsidRDefault="009E34BE" w:rsidP="00E662BC"/>
  <w:p w14:paraId="22C7D11D" w14:textId="77777777" w:rsidR="009E34BE" w:rsidRDefault="009E34BE" w:rsidP="00E662BC"/>
  <w:p w14:paraId="66AE0692" w14:textId="77777777" w:rsidR="009E34BE" w:rsidRDefault="009E34BE" w:rsidP="00E662BC"/>
  <w:p w14:paraId="3D3F025B" w14:textId="77777777" w:rsidR="009E34BE" w:rsidRDefault="009E34BE" w:rsidP="00E662BC"/>
  <w:p w14:paraId="354A2571" w14:textId="77777777" w:rsidR="009E34BE" w:rsidRDefault="009E34BE" w:rsidP="00E662BC"/>
  <w:p w14:paraId="788B255B" w14:textId="77777777" w:rsidR="009E34BE" w:rsidRDefault="009E34BE" w:rsidP="00E662BC"/>
  <w:p w14:paraId="0D2514F0" w14:textId="77777777" w:rsidR="009E34BE" w:rsidRDefault="009E34BE" w:rsidP="00E662BC"/>
  <w:p w14:paraId="62A0FED9" w14:textId="77777777" w:rsidR="009E34BE" w:rsidRDefault="009E34BE" w:rsidP="00E662BC"/>
  <w:p w14:paraId="555DA57F" w14:textId="77777777" w:rsidR="009E34BE" w:rsidRDefault="009E34BE" w:rsidP="00E662BC"/>
  <w:p w14:paraId="04A2CABD" w14:textId="77777777" w:rsidR="009E34BE" w:rsidRDefault="009E34BE" w:rsidP="00E662BC"/>
  <w:p w14:paraId="744860B7" w14:textId="77777777" w:rsidR="009E34BE" w:rsidRDefault="009E34BE" w:rsidP="00E662BC"/>
  <w:p w14:paraId="17B34531" w14:textId="77777777" w:rsidR="009E34BE" w:rsidRDefault="009E34BE" w:rsidP="00E662BC"/>
  <w:p w14:paraId="53723441" w14:textId="77777777" w:rsidR="009E34BE" w:rsidRDefault="009E34BE" w:rsidP="00E662BC"/>
  <w:p w14:paraId="5F4B7814" w14:textId="77777777" w:rsidR="009E34BE" w:rsidRDefault="009E34BE" w:rsidP="00E662BC"/>
  <w:p w14:paraId="6D4A88A1" w14:textId="77777777" w:rsidR="009E34BE" w:rsidRDefault="009E34BE" w:rsidP="00E662BC"/>
  <w:p w14:paraId="5F6881DF" w14:textId="77777777" w:rsidR="009E34BE" w:rsidRDefault="009E34BE" w:rsidP="00E662BC"/>
  <w:p w14:paraId="474B2BBE" w14:textId="77777777" w:rsidR="009E34BE" w:rsidRDefault="009E34BE" w:rsidP="00E662BC"/>
  <w:p w14:paraId="29D9E8CC" w14:textId="77777777" w:rsidR="009E34BE" w:rsidRDefault="009E34BE" w:rsidP="00E662BC"/>
  <w:p w14:paraId="27C4AC9B" w14:textId="77777777" w:rsidR="009E34BE" w:rsidRDefault="009E34BE" w:rsidP="00E662BC"/>
  <w:p w14:paraId="3F1E8FA0" w14:textId="77777777" w:rsidR="009E34BE" w:rsidRDefault="009E34BE" w:rsidP="00E662BC"/>
  <w:p w14:paraId="1278B463" w14:textId="77777777" w:rsidR="009E34BE" w:rsidRDefault="009E34BE" w:rsidP="00E662BC"/>
  <w:p w14:paraId="3BACE37A" w14:textId="77777777" w:rsidR="009E34BE" w:rsidRDefault="009E34BE" w:rsidP="00E662BC"/>
  <w:p w14:paraId="729F8AEC" w14:textId="77777777" w:rsidR="009E34BE" w:rsidRDefault="009E34BE" w:rsidP="00E662BC"/>
  <w:p w14:paraId="6DA16423" w14:textId="77777777" w:rsidR="009E34BE" w:rsidRDefault="009E34BE" w:rsidP="00E662BC"/>
  <w:p w14:paraId="638B7BD6" w14:textId="77777777" w:rsidR="009E34BE" w:rsidRDefault="009E34BE" w:rsidP="00E662BC"/>
  <w:p w14:paraId="791ABAF2" w14:textId="77777777" w:rsidR="009E34BE" w:rsidRDefault="009E34BE" w:rsidP="00E662BC"/>
  <w:p w14:paraId="1182DFEF" w14:textId="77777777" w:rsidR="009E34BE" w:rsidRDefault="009E34BE" w:rsidP="00E662BC"/>
  <w:p w14:paraId="64D59DC7" w14:textId="77777777" w:rsidR="009E34BE" w:rsidRDefault="009E34BE" w:rsidP="00E662BC"/>
  <w:p w14:paraId="7212BFD8" w14:textId="77777777" w:rsidR="009E34BE" w:rsidRDefault="009E34BE" w:rsidP="00E662BC"/>
  <w:p w14:paraId="5456B887" w14:textId="77777777" w:rsidR="009E34BE" w:rsidRDefault="009E34BE" w:rsidP="00E662BC"/>
  <w:p w14:paraId="1DF20503" w14:textId="77777777" w:rsidR="009E34BE" w:rsidRDefault="009E34BE" w:rsidP="00E662BC"/>
  <w:p w14:paraId="68B70221" w14:textId="77777777" w:rsidR="009E34BE" w:rsidRDefault="009E34BE" w:rsidP="00E662BC"/>
  <w:p w14:paraId="4FD9951D" w14:textId="77777777" w:rsidR="009E34BE" w:rsidRDefault="009E34BE" w:rsidP="00E662BC"/>
  <w:p w14:paraId="693A4D4E" w14:textId="77777777" w:rsidR="009E34BE" w:rsidRDefault="009E34BE" w:rsidP="00E662BC"/>
  <w:p w14:paraId="7CB48605" w14:textId="77777777" w:rsidR="009E34BE" w:rsidRDefault="009E34BE" w:rsidP="00E662BC"/>
  <w:p w14:paraId="3486621B" w14:textId="77777777" w:rsidR="009E34BE" w:rsidRDefault="009E34BE" w:rsidP="00E662BC"/>
  <w:p w14:paraId="226E7C0E" w14:textId="77777777" w:rsidR="009E34BE" w:rsidRDefault="009E34BE" w:rsidP="00E662BC"/>
  <w:p w14:paraId="0399DB30" w14:textId="77777777" w:rsidR="009E34BE" w:rsidRDefault="009E34BE" w:rsidP="00E662BC"/>
  <w:p w14:paraId="407A7975" w14:textId="77777777" w:rsidR="009E34BE" w:rsidRDefault="009E34BE" w:rsidP="00E662BC"/>
  <w:p w14:paraId="3592601C" w14:textId="77777777" w:rsidR="009E34BE" w:rsidRDefault="009E34BE" w:rsidP="00E662BC"/>
  <w:p w14:paraId="4B7DED82" w14:textId="77777777" w:rsidR="009E34BE" w:rsidRDefault="009E34BE" w:rsidP="00E662BC"/>
  <w:p w14:paraId="390D7E2D" w14:textId="77777777" w:rsidR="009E34BE" w:rsidRDefault="009E34BE" w:rsidP="00E662BC"/>
  <w:p w14:paraId="55AE580B" w14:textId="77777777" w:rsidR="009E34BE" w:rsidRDefault="009E34BE" w:rsidP="00E662BC"/>
  <w:p w14:paraId="1C7473B7" w14:textId="77777777" w:rsidR="009E34BE" w:rsidRDefault="009E34BE" w:rsidP="00E662BC"/>
  <w:p w14:paraId="3A880587" w14:textId="77777777" w:rsidR="009E34BE" w:rsidRDefault="009E34BE" w:rsidP="00E662BC"/>
  <w:p w14:paraId="0F48E1EA" w14:textId="77777777" w:rsidR="009E34BE" w:rsidRDefault="009E34BE" w:rsidP="00E662BC"/>
  <w:p w14:paraId="7A0F87A0" w14:textId="77777777" w:rsidR="009E34BE" w:rsidRDefault="009E34BE" w:rsidP="00E662BC"/>
  <w:p w14:paraId="40D2F91D" w14:textId="77777777" w:rsidR="009E34BE" w:rsidRDefault="009E34BE" w:rsidP="00E662BC"/>
  <w:p w14:paraId="78ABAE44" w14:textId="77777777" w:rsidR="009E34BE" w:rsidRDefault="009E34BE" w:rsidP="00E662BC"/>
  <w:p w14:paraId="6D4953A5" w14:textId="77777777" w:rsidR="009E34BE" w:rsidRDefault="009E34BE" w:rsidP="00E662BC"/>
  <w:p w14:paraId="311AE557" w14:textId="77777777" w:rsidR="009E34BE" w:rsidRDefault="009E34BE" w:rsidP="00E662BC"/>
  <w:p w14:paraId="6FDD12F1" w14:textId="77777777" w:rsidR="009E34BE" w:rsidRDefault="009E34BE" w:rsidP="00E662BC"/>
  <w:p w14:paraId="0F2CADAD" w14:textId="77777777" w:rsidR="009E34BE" w:rsidRDefault="009E34BE" w:rsidP="00E662BC"/>
  <w:p w14:paraId="400F7EB8" w14:textId="77777777" w:rsidR="009E34BE" w:rsidRDefault="009E34BE" w:rsidP="00E662BC"/>
  <w:p w14:paraId="2D7D2D84" w14:textId="77777777" w:rsidR="009E34BE" w:rsidRDefault="009E34BE" w:rsidP="00E662BC"/>
  <w:p w14:paraId="3647DE2C" w14:textId="77777777" w:rsidR="009E34BE" w:rsidRDefault="009E34BE" w:rsidP="00E662BC"/>
  <w:p w14:paraId="7E2300D1" w14:textId="77777777" w:rsidR="009E34BE" w:rsidRDefault="009E34BE" w:rsidP="00E662BC"/>
  <w:p w14:paraId="1FE35308" w14:textId="77777777" w:rsidR="009E34BE" w:rsidRDefault="009E34BE" w:rsidP="00E662BC"/>
  <w:p w14:paraId="6EF50C2E" w14:textId="77777777" w:rsidR="009E34BE" w:rsidRDefault="009E34BE" w:rsidP="00E662BC"/>
  <w:p w14:paraId="49E13C58" w14:textId="77777777" w:rsidR="009E34BE" w:rsidRDefault="009E34BE" w:rsidP="00E662BC"/>
  <w:p w14:paraId="60D4CAB7" w14:textId="77777777" w:rsidR="009E34BE" w:rsidRDefault="009E34BE" w:rsidP="00E662BC"/>
  <w:p w14:paraId="5E71CB02" w14:textId="77777777" w:rsidR="009E34BE" w:rsidRDefault="009E34BE" w:rsidP="00E662BC"/>
  <w:p w14:paraId="4E860795" w14:textId="77777777" w:rsidR="009E34BE" w:rsidRDefault="009E34BE" w:rsidP="00E662BC"/>
  <w:p w14:paraId="06DDC2A3" w14:textId="77777777" w:rsidR="009E34BE" w:rsidRDefault="009E34BE" w:rsidP="00E662BC"/>
  <w:p w14:paraId="0480A316" w14:textId="77777777" w:rsidR="009E34BE" w:rsidRDefault="009E34BE" w:rsidP="00E662BC"/>
  <w:p w14:paraId="55FD3B7D" w14:textId="77777777" w:rsidR="009E34BE" w:rsidRDefault="009E34BE" w:rsidP="00E662BC"/>
  <w:p w14:paraId="6EE00299" w14:textId="77777777" w:rsidR="009E34BE" w:rsidRDefault="009E34BE" w:rsidP="00E662BC"/>
  <w:p w14:paraId="22D09FC5" w14:textId="77777777" w:rsidR="009E34BE" w:rsidRDefault="009E34BE" w:rsidP="00E662BC"/>
  <w:p w14:paraId="388E0988" w14:textId="77777777" w:rsidR="009E34BE" w:rsidRDefault="009E34BE" w:rsidP="00E662BC"/>
  <w:p w14:paraId="3C106C64" w14:textId="77777777" w:rsidR="009E34BE" w:rsidRDefault="009E34BE" w:rsidP="00E662BC"/>
  <w:p w14:paraId="5D1B04D4" w14:textId="77777777" w:rsidR="009E34BE" w:rsidRDefault="009E34BE" w:rsidP="00E662BC"/>
  <w:p w14:paraId="7095244F" w14:textId="77777777" w:rsidR="009E34BE" w:rsidRDefault="009E34BE" w:rsidP="00E662BC"/>
  <w:p w14:paraId="249EEF19" w14:textId="77777777" w:rsidR="009E34BE" w:rsidRDefault="009E34BE" w:rsidP="00E662BC"/>
  <w:p w14:paraId="00476A6D" w14:textId="77777777" w:rsidR="009E34BE" w:rsidRDefault="009E34BE" w:rsidP="00E662BC"/>
  <w:p w14:paraId="4ECA90FE" w14:textId="77777777" w:rsidR="009E34BE" w:rsidRDefault="009E34BE" w:rsidP="00E662BC"/>
  <w:p w14:paraId="4C293F5C" w14:textId="77777777" w:rsidR="009E34BE" w:rsidRDefault="009E34BE" w:rsidP="00E662BC"/>
  <w:p w14:paraId="6570818A" w14:textId="77777777" w:rsidR="009E34BE" w:rsidRDefault="009E34BE" w:rsidP="00E662BC"/>
  <w:p w14:paraId="28267229" w14:textId="77777777" w:rsidR="009E34BE" w:rsidRDefault="009E34BE" w:rsidP="00E662BC"/>
  <w:p w14:paraId="65F65F5E" w14:textId="77777777" w:rsidR="009E34BE" w:rsidRDefault="009E34BE" w:rsidP="00E662BC"/>
  <w:p w14:paraId="37B57623" w14:textId="77777777" w:rsidR="009E34BE" w:rsidRDefault="009E34BE" w:rsidP="00E662BC"/>
  <w:p w14:paraId="4781E026" w14:textId="77777777" w:rsidR="009E34BE" w:rsidRDefault="009E34BE" w:rsidP="00E662BC"/>
  <w:p w14:paraId="5C80FDED" w14:textId="77777777" w:rsidR="009E34BE" w:rsidRDefault="009E34BE" w:rsidP="00E662BC"/>
  <w:p w14:paraId="5B9A4B0E" w14:textId="77777777" w:rsidR="009E34BE" w:rsidRDefault="009E34BE" w:rsidP="00E662BC"/>
  <w:p w14:paraId="493E4FBF" w14:textId="77777777" w:rsidR="009E34BE" w:rsidRDefault="009E34BE" w:rsidP="00E662BC"/>
  <w:p w14:paraId="76862F4B" w14:textId="77777777" w:rsidR="009E34BE" w:rsidRDefault="009E34BE" w:rsidP="00E662BC"/>
  <w:p w14:paraId="14D15971" w14:textId="77777777" w:rsidR="009E34BE" w:rsidRDefault="009E34BE" w:rsidP="00E662BC"/>
  <w:p w14:paraId="3E610E01" w14:textId="77777777" w:rsidR="009E34BE" w:rsidRDefault="009E34BE" w:rsidP="00E662BC"/>
  <w:p w14:paraId="2C6320EB" w14:textId="77777777" w:rsidR="009E34BE" w:rsidRDefault="009E34BE" w:rsidP="00E662BC"/>
  <w:p w14:paraId="71F2A811" w14:textId="77777777" w:rsidR="009E34BE" w:rsidRDefault="009E34BE" w:rsidP="00E662BC"/>
  <w:p w14:paraId="05268612" w14:textId="77777777" w:rsidR="009E34BE" w:rsidRDefault="009E34BE" w:rsidP="00E662BC"/>
  <w:p w14:paraId="31F2179D" w14:textId="77777777" w:rsidR="009E34BE" w:rsidRDefault="009E34BE" w:rsidP="00E662BC"/>
  <w:p w14:paraId="2F80A8EB" w14:textId="77777777" w:rsidR="009E34BE" w:rsidRDefault="009E34BE" w:rsidP="00E662BC"/>
  <w:p w14:paraId="75DD12C3" w14:textId="77777777" w:rsidR="009E34BE" w:rsidRDefault="009E34BE" w:rsidP="00E662BC"/>
  <w:p w14:paraId="3D25C969" w14:textId="77777777" w:rsidR="009E34BE" w:rsidRDefault="009E34BE" w:rsidP="00E662BC"/>
  <w:p w14:paraId="6DACA3AC" w14:textId="77777777" w:rsidR="009E34BE" w:rsidRDefault="009E34BE" w:rsidP="00E662BC"/>
  <w:p w14:paraId="130FF838" w14:textId="77777777" w:rsidR="009E34BE" w:rsidRDefault="009E34BE" w:rsidP="00E662BC"/>
  <w:p w14:paraId="66B24433" w14:textId="77777777" w:rsidR="009E34BE" w:rsidRDefault="009E34BE" w:rsidP="00E662BC"/>
  <w:p w14:paraId="5FEF39C8" w14:textId="77777777" w:rsidR="009E34BE" w:rsidRDefault="009E34BE" w:rsidP="00E662BC"/>
  <w:p w14:paraId="7788A504" w14:textId="77777777" w:rsidR="009E34BE" w:rsidRDefault="009E34BE" w:rsidP="00E662BC"/>
  <w:p w14:paraId="502F71DA" w14:textId="77777777" w:rsidR="009E34BE" w:rsidRDefault="009E34BE" w:rsidP="00E662BC"/>
  <w:p w14:paraId="472FAB83" w14:textId="77777777" w:rsidR="009E34BE" w:rsidRDefault="009E34BE" w:rsidP="00E662BC"/>
  <w:p w14:paraId="0AD388F9" w14:textId="77777777" w:rsidR="009E34BE" w:rsidRDefault="009E34BE" w:rsidP="00E662BC"/>
  <w:p w14:paraId="703A7DC3" w14:textId="77777777" w:rsidR="009E34BE" w:rsidRDefault="009E34BE" w:rsidP="00E662BC"/>
  <w:p w14:paraId="0EF7A2B8" w14:textId="77777777" w:rsidR="009E34BE" w:rsidRDefault="009E34BE" w:rsidP="00E662BC"/>
  <w:p w14:paraId="4D2A3081" w14:textId="77777777" w:rsidR="009E34BE" w:rsidRDefault="009E34BE" w:rsidP="00E662BC"/>
  <w:p w14:paraId="66939F86" w14:textId="77777777" w:rsidR="009E34BE" w:rsidRDefault="009E34BE" w:rsidP="00E662BC"/>
  <w:p w14:paraId="485BCFA4" w14:textId="77777777" w:rsidR="009E34BE" w:rsidRDefault="009E34BE" w:rsidP="00E662BC"/>
  <w:p w14:paraId="05399901" w14:textId="77777777" w:rsidR="009E34BE" w:rsidRDefault="009E34BE" w:rsidP="00E662BC"/>
  <w:p w14:paraId="0DAF6759" w14:textId="77777777" w:rsidR="009E34BE" w:rsidRDefault="009E34BE" w:rsidP="00E662BC"/>
  <w:p w14:paraId="1D1C8CB6" w14:textId="77777777" w:rsidR="009E34BE" w:rsidRDefault="009E34BE" w:rsidP="00E662BC"/>
  <w:p w14:paraId="6B4EF19D" w14:textId="77777777" w:rsidR="009E34BE" w:rsidRDefault="009E34BE" w:rsidP="00E662BC"/>
  <w:p w14:paraId="4E980986" w14:textId="77777777" w:rsidR="009E34BE" w:rsidRDefault="009E34BE" w:rsidP="00E662BC"/>
  <w:p w14:paraId="39B22C54" w14:textId="77777777" w:rsidR="009E34BE" w:rsidRDefault="009E34BE" w:rsidP="00E662BC"/>
  <w:p w14:paraId="035B5368" w14:textId="77777777" w:rsidR="009E34BE" w:rsidRDefault="009E34BE" w:rsidP="00E662BC"/>
  <w:p w14:paraId="619B7BCB" w14:textId="77777777" w:rsidR="009E34BE" w:rsidRDefault="009E34BE" w:rsidP="00E662BC"/>
  <w:p w14:paraId="24E911BC" w14:textId="77777777" w:rsidR="009E34BE" w:rsidRDefault="009E34BE" w:rsidP="00E662BC"/>
  <w:p w14:paraId="1C5A1DDC" w14:textId="77777777" w:rsidR="009E34BE" w:rsidRDefault="009E34BE" w:rsidP="00E662BC"/>
  <w:p w14:paraId="48383C1D" w14:textId="77777777" w:rsidR="009E34BE" w:rsidRDefault="009E34BE" w:rsidP="00E662BC"/>
  <w:p w14:paraId="30671168" w14:textId="77777777" w:rsidR="009E34BE" w:rsidRDefault="009E34BE" w:rsidP="00E662BC"/>
  <w:p w14:paraId="7D1399B2" w14:textId="77777777" w:rsidR="009E34BE" w:rsidRDefault="009E34BE" w:rsidP="00E662BC"/>
  <w:p w14:paraId="73FC3679" w14:textId="77777777" w:rsidR="009E34BE" w:rsidRDefault="009E34BE" w:rsidP="00E662BC"/>
  <w:p w14:paraId="2DC2C70E" w14:textId="77777777" w:rsidR="009E34BE" w:rsidRDefault="009E34BE" w:rsidP="00E662BC"/>
  <w:p w14:paraId="245B2ABF" w14:textId="77777777" w:rsidR="009E34BE" w:rsidRDefault="009E34BE" w:rsidP="00E662BC"/>
  <w:p w14:paraId="58839FE0" w14:textId="77777777" w:rsidR="009E34BE" w:rsidRDefault="009E34BE" w:rsidP="00E662BC"/>
  <w:p w14:paraId="4C9940F2" w14:textId="77777777" w:rsidR="009E34BE" w:rsidRDefault="009E34BE" w:rsidP="00E662BC"/>
  <w:p w14:paraId="2E5D6552" w14:textId="77777777" w:rsidR="009E34BE" w:rsidRDefault="009E34BE" w:rsidP="00E662BC"/>
  <w:p w14:paraId="5004D9B9" w14:textId="77777777" w:rsidR="009E34BE" w:rsidRDefault="009E34BE" w:rsidP="00E662BC"/>
  <w:p w14:paraId="65216D5D" w14:textId="77777777" w:rsidR="009E34BE" w:rsidRDefault="009E34BE" w:rsidP="00E662BC"/>
  <w:p w14:paraId="4E6D7CD9" w14:textId="77777777" w:rsidR="009E34BE" w:rsidRDefault="009E34BE" w:rsidP="00E662BC"/>
  <w:p w14:paraId="595B7888" w14:textId="77777777" w:rsidR="009E34BE" w:rsidRDefault="009E34BE" w:rsidP="00E662BC"/>
  <w:p w14:paraId="252BE23C" w14:textId="77777777" w:rsidR="009E34BE" w:rsidRDefault="009E34BE" w:rsidP="00E662BC"/>
  <w:p w14:paraId="1F92CFB2" w14:textId="77777777" w:rsidR="009E34BE" w:rsidRDefault="009E34BE" w:rsidP="00E662BC"/>
  <w:p w14:paraId="5E36A678" w14:textId="77777777" w:rsidR="009E34BE" w:rsidRDefault="009E34BE" w:rsidP="00E662BC"/>
  <w:p w14:paraId="719D3C62" w14:textId="77777777" w:rsidR="009E34BE" w:rsidRDefault="009E34BE" w:rsidP="00E662BC"/>
  <w:p w14:paraId="38225FEE" w14:textId="77777777" w:rsidR="009E34BE" w:rsidRDefault="009E34BE" w:rsidP="00E662BC"/>
  <w:p w14:paraId="19C70FB2" w14:textId="77777777" w:rsidR="009E34BE" w:rsidRDefault="009E34BE" w:rsidP="00E662BC"/>
  <w:p w14:paraId="04B1D82A" w14:textId="77777777" w:rsidR="009E34BE" w:rsidRDefault="009E34BE" w:rsidP="00E662BC"/>
  <w:p w14:paraId="35BE7516" w14:textId="77777777" w:rsidR="009E34BE" w:rsidRDefault="009E34BE" w:rsidP="00E662BC"/>
  <w:p w14:paraId="669E9ED0" w14:textId="77777777" w:rsidR="009E34BE" w:rsidRDefault="009E34BE" w:rsidP="00E662BC"/>
  <w:p w14:paraId="6E3F78E3" w14:textId="77777777" w:rsidR="009E34BE" w:rsidRDefault="009E34BE" w:rsidP="00E662BC"/>
  <w:p w14:paraId="140D88D0" w14:textId="77777777" w:rsidR="009E34BE" w:rsidRDefault="009E34BE" w:rsidP="00E662BC"/>
  <w:p w14:paraId="66466036" w14:textId="77777777" w:rsidR="009E34BE" w:rsidRDefault="009E34BE" w:rsidP="00E662BC"/>
  <w:p w14:paraId="34E5F0DA" w14:textId="77777777" w:rsidR="009E34BE" w:rsidRDefault="009E34BE" w:rsidP="00E662BC"/>
  <w:p w14:paraId="7455B0FC" w14:textId="77777777" w:rsidR="009E34BE" w:rsidRDefault="009E34BE" w:rsidP="00E662BC"/>
  <w:p w14:paraId="1673B2EE" w14:textId="77777777" w:rsidR="009E34BE" w:rsidRDefault="009E34BE" w:rsidP="00E662BC"/>
  <w:p w14:paraId="6FA3FFD8" w14:textId="77777777" w:rsidR="009E34BE" w:rsidRDefault="009E34BE" w:rsidP="00E662BC"/>
  <w:p w14:paraId="019AE1D5" w14:textId="77777777" w:rsidR="009E34BE" w:rsidRDefault="009E34BE" w:rsidP="00E662BC"/>
  <w:p w14:paraId="2DD64C45" w14:textId="77777777" w:rsidR="009E34BE" w:rsidRDefault="009E34BE" w:rsidP="00E662BC"/>
  <w:p w14:paraId="1138CD22" w14:textId="77777777" w:rsidR="009E34BE" w:rsidRDefault="009E34BE" w:rsidP="00E662BC"/>
  <w:p w14:paraId="4B225D11" w14:textId="77777777" w:rsidR="009E34BE" w:rsidRDefault="009E34BE" w:rsidP="00E662BC"/>
  <w:p w14:paraId="005930DB" w14:textId="77777777" w:rsidR="009E34BE" w:rsidRDefault="009E34BE" w:rsidP="00E662BC"/>
  <w:p w14:paraId="78B3EAEA" w14:textId="77777777" w:rsidR="009E34BE" w:rsidRDefault="009E34BE" w:rsidP="00E662BC"/>
  <w:p w14:paraId="29481D67" w14:textId="77777777" w:rsidR="009E34BE" w:rsidRDefault="009E34BE" w:rsidP="00E662BC"/>
  <w:p w14:paraId="4E9CCD29" w14:textId="77777777" w:rsidR="009E34BE" w:rsidRDefault="009E34BE" w:rsidP="00E662BC"/>
  <w:p w14:paraId="70778871" w14:textId="77777777" w:rsidR="009E34BE" w:rsidRDefault="009E34BE" w:rsidP="00E662BC"/>
  <w:p w14:paraId="34BA3C21" w14:textId="77777777" w:rsidR="009E34BE" w:rsidRDefault="009E34BE" w:rsidP="00E662BC"/>
  <w:p w14:paraId="335F5F4D" w14:textId="77777777" w:rsidR="00B42B8C" w:rsidRDefault="00B42B8C" w:rsidP="00E6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E2F5C" w14:textId="5BB321E0" w:rsidR="009E34BE" w:rsidRDefault="009E34BE" w:rsidP="008B5E83">
    <w:pPr>
      <w:pStyle w:val="Koptekst"/>
      <w:tabs>
        <w:tab w:val="left" w:pos="0"/>
      </w:tabs>
      <w:jc w:val="right"/>
    </w:pPr>
  </w:p>
  <w:p w14:paraId="2CEBB85C" w14:textId="6B24E3D4" w:rsidR="009E34BE" w:rsidRDefault="009E34BE" w:rsidP="00E662BC"/>
  <w:p w14:paraId="6A0C7663" w14:textId="30445E0F" w:rsidR="009E34BE" w:rsidRDefault="00F269E5" w:rsidP="00E662BC">
    <w:r>
      <w:rPr>
        <w:noProof/>
      </w:rPr>
      <w:drawing>
        <wp:inline distT="0" distB="0" distL="0" distR="0" wp14:anchorId="49D93E3D" wp14:editId="691BD773">
          <wp:extent cx="2121535" cy="1184910"/>
          <wp:effectExtent l="0" t="0" r="0" b="0"/>
          <wp:docPr id="487757642" name="Afbeelding 1" descr="Afbeelding met symbool, geel,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57642" name="Afbeelding 1" descr="Afbeelding met symbool, geel, logo, Lettertyp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1184910"/>
                  </a:xfrm>
                  <a:prstGeom prst="rect">
                    <a:avLst/>
                  </a:prstGeom>
                  <a:noFill/>
                  <a:ln>
                    <a:noFill/>
                  </a:ln>
                </pic:spPr>
              </pic:pic>
            </a:graphicData>
          </a:graphic>
        </wp:inline>
      </w:drawing>
    </w:r>
  </w:p>
  <w:p w14:paraId="7B26B36A" w14:textId="55B45DAF" w:rsidR="009E34BE" w:rsidRDefault="00FC7DFB" w:rsidP="00745852">
    <w:pPr>
      <w:pStyle w:val="Kop2zondernummerEmtio"/>
    </w:pPr>
    <w:r>
      <w:t xml:space="preserve">Bijlage </w:t>
    </w:r>
    <w:r w:rsidR="00F269E5">
      <w:t>6.9</w:t>
    </w:r>
  </w:p>
  <w:p w14:paraId="16BDE897" w14:textId="77777777" w:rsidR="009E34BE" w:rsidRDefault="009E34BE" w:rsidP="00E662BC"/>
  <w:p w14:paraId="0E909EBB" w14:textId="77777777" w:rsidR="009E34BE" w:rsidRDefault="009E34BE" w:rsidP="00E662BC"/>
  <w:p w14:paraId="2B77DCF2" w14:textId="77777777" w:rsidR="00B42B8C" w:rsidRDefault="00B42B8C" w:rsidP="00E6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F1EB2" w14:textId="77777777" w:rsidR="009E34BE" w:rsidRDefault="006A5EAC"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7216;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1E30"/>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2EB9"/>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273A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A2B"/>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CF8"/>
    <w:rsid w:val="002F0DD5"/>
    <w:rsid w:val="002F1D47"/>
    <w:rsid w:val="002F678C"/>
    <w:rsid w:val="002F6852"/>
    <w:rsid w:val="002F7B77"/>
    <w:rsid w:val="00301553"/>
    <w:rsid w:val="00305208"/>
    <w:rsid w:val="003063C0"/>
    <w:rsid w:val="00307218"/>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2A16"/>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04B8"/>
    <w:rsid w:val="00575FFC"/>
    <w:rsid w:val="005818B8"/>
    <w:rsid w:val="0059027A"/>
    <w:rsid w:val="00594416"/>
    <w:rsid w:val="005A17A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A5EAC"/>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9179C"/>
    <w:rsid w:val="009A388E"/>
    <w:rsid w:val="009A640A"/>
    <w:rsid w:val="009C1976"/>
    <w:rsid w:val="009C2F9E"/>
    <w:rsid w:val="009D59BA"/>
    <w:rsid w:val="009D5AE2"/>
    <w:rsid w:val="009E34BE"/>
    <w:rsid w:val="009E51EA"/>
    <w:rsid w:val="009E65EB"/>
    <w:rsid w:val="009E690F"/>
    <w:rsid w:val="00A06BCE"/>
    <w:rsid w:val="00A07FEF"/>
    <w:rsid w:val="00A10002"/>
    <w:rsid w:val="00A101D7"/>
    <w:rsid w:val="00A13E03"/>
    <w:rsid w:val="00A1497C"/>
    <w:rsid w:val="00A20A7B"/>
    <w:rsid w:val="00A21956"/>
    <w:rsid w:val="00A227CD"/>
    <w:rsid w:val="00A303B3"/>
    <w:rsid w:val="00A30867"/>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43E0"/>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2BC"/>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69E5"/>
    <w:rsid w:val="00F27606"/>
    <w:rsid w:val="00F3166C"/>
    <w:rsid w:val="00F33259"/>
    <w:rsid w:val="00F33BAD"/>
    <w:rsid w:val="00F37496"/>
    <w:rsid w:val="00F41C9C"/>
    <w:rsid w:val="00F42B5B"/>
    <w:rsid w:val="00F44FB8"/>
    <w:rsid w:val="00F502CA"/>
    <w:rsid w:val="00F505CD"/>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E662BC"/>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cdc94b-0663-4db7-9680-25a035ce3d12">
      <Terms xmlns="http://schemas.microsoft.com/office/infopath/2007/PartnerControls"/>
    </lcf76f155ced4ddcb4097134ff3c332f>
    <TaxCatchAll xmlns="f255a0ef-eae5-4455-af29-f73fe5491b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70A652BD0E1C4C8A0989253FF29474" ma:contentTypeVersion="11" ma:contentTypeDescription="Een nieuw document maken." ma:contentTypeScope="" ma:versionID="df40a0ddda57af44b71dea6e4c4499d9">
  <xsd:schema xmlns:xsd="http://www.w3.org/2001/XMLSchema" xmlns:xs="http://www.w3.org/2001/XMLSchema" xmlns:p="http://schemas.microsoft.com/office/2006/metadata/properties" xmlns:ns2="6ccdc94b-0663-4db7-9680-25a035ce3d12" xmlns:ns3="f255a0ef-eae5-4455-af29-f73fe5491bcd" targetNamespace="http://schemas.microsoft.com/office/2006/metadata/properties" ma:root="true" ma:fieldsID="0fa787d980d5bce39a5908b8fda338f8" ns2:_="" ns3:_="">
    <xsd:import namespace="6ccdc94b-0663-4db7-9680-25a035ce3d12"/>
    <xsd:import namespace="f255a0ef-eae5-4455-af29-f73fe5491b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cdc94b-0663-4db7-9680-25a035ce3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523d364-035d-4562-91b6-d147d6d0b9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55a0ef-eae5-4455-af29-f73fe5491bc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fc8b5e-7144-4604-8f96-8bdd8e94d8d4}" ma:internalName="TaxCatchAll" ma:showField="CatchAllData" ma:web="f255a0ef-eae5-4455-af29-f73fe5491b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2.xml><?xml version="1.0" encoding="utf-8"?>
<ds:datastoreItem xmlns:ds="http://schemas.openxmlformats.org/officeDocument/2006/customXml" ds:itemID="{533CDB7A-F280-4C3A-9203-04BA4B733B2A}">
  <ds:schemaRefs>
    <ds:schemaRef ds:uri="http://purl.org/dc/dcmitype/"/>
    <ds:schemaRef ds:uri="f255a0ef-eae5-4455-af29-f73fe5491bcd"/>
    <ds:schemaRef ds:uri="http://purl.org/dc/terms/"/>
    <ds:schemaRef ds:uri="http://purl.org/dc/elements/1.1/"/>
    <ds:schemaRef ds:uri="http://schemas.microsoft.com/office/infopath/2007/PartnerControls"/>
    <ds:schemaRef ds:uri="http://schemas.openxmlformats.org/package/2006/metadata/core-properties"/>
    <ds:schemaRef ds:uri="6ccdc94b-0663-4db7-9680-25a035ce3d12"/>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0C6527D-4880-45FC-918A-ABAA2E617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cdc94b-0663-4db7-9680-25a035ce3d12"/>
    <ds:schemaRef ds:uri="f255a0ef-eae5-4455-af29-f73fe5491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CC0DF-9471-43DF-9C7F-32B680AD3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1024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6</cp:revision>
  <dcterms:created xsi:type="dcterms:W3CDTF">2024-09-24T11:41:00Z</dcterms:created>
  <dcterms:modified xsi:type="dcterms:W3CDTF">2024-10-01T12:20:00Z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0x0101008070A652BD0E1C4C8A0989253FF29474</vt:lpwstr>
  </property>
  <property fmtid="{D5CDD505-2E9C-101B-9397-08002B2CF9AE}" pid="4" name="MediaServiceImageTags">
    <vt:lpwstr/>
  </property>
</Properties>
</file>